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Self-Assessment Questionnaire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Please rate your confidence for each statement using the scale below: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 = Not Confident at All | 2 = Slightly Confident | 3 = Somewhat Confident | 4 = Confident | 5 = Very Confident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 feel confident in my ability to identify fake news.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I know how search engine algorithms influence my results.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I regularly fact-check what I read on social media.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I know where to find reliable sources of information on a new topic.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I feel equipped to help my students/children/staff navigate online misinformation.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VYHpF1rE3k0fd+4wm5u7Z1Zlng==">CgMxLjA4AHIhMURTdU1oRDZNTmxjblBLT05ZdWlwMmdkd3lITnBUUGpo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